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D28" w:rsidRDefault="002734A5">
      <w:pPr>
        <w:jc w:val="center"/>
      </w:pPr>
      <w:r>
        <w:t>44</w:t>
      </w:r>
    </w:p>
    <w:p w:rsidR="00951D28" w:rsidRPr="00A83E17" w:rsidRDefault="002734A5">
      <w:pPr>
        <w:rPr>
          <w:b/>
          <w:sz w:val="28"/>
          <w:szCs w:val="28"/>
        </w:rPr>
      </w:pPr>
      <w:r w:rsidRPr="00A83E17">
        <w:rPr>
          <w:b/>
          <w:sz w:val="28"/>
          <w:szCs w:val="28"/>
        </w:rPr>
        <w:t xml:space="preserve">Phiếu tổng hợp thông tin V – ASQ – 3, </w:t>
      </w:r>
      <w:r w:rsidR="00A83E17" w:rsidRPr="00A83E17">
        <w:rPr>
          <w:b/>
          <w:sz w:val="28"/>
          <w:szCs w:val="28"/>
        </w:rPr>
        <w:t>60</w:t>
      </w:r>
      <w:r w:rsidRPr="00A83E17">
        <w:rPr>
          <w:b/>
          <w:sz w:val="28"/>
          <w:szCs w:val="28"/>
        </w:rPr>
        <w:t xml:space="preserve"> tháng</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84"/>
        <w:gridCol w:w="6520"/>
        <w:gridCol w:w="1984"/>
      </w:tblGrid>
      <w:tr w:rsidR="00951D28">
        <w:trPr>
          <w:jc w:val="center"/>
        </w:trPr>
        <w:tc>
          <w:tcPr>
            <w:tcW w:w="1984" w:type="dxa"/>
            <w:shd w:val="clear" w:color="auto" w:fill="D9D9D9"/>
            <w:vAlign w:val="center"/>
          </w:tcPr>
          <w:p w:rsidR="00951D28" w:rsidRDefault="002734A5">
            <w:pPr>
              <w:spacing w:after="0" w:line="240" w:lineRule="auto"/>
              <w:jc w:val="center"/>
            </w:pPr>
            <w:r>
              <w:rPr>
                <w:b/>
                <w:sz w:val="32"/>
              </w:rPr>
              <w:t>ASQ3</w:t>
            </w:r>
          </w:p>
        </w:tc>
        <w:tc>
          <w:tcPr>
            <w:tcW w:w="6520" w:type="dxa"/>
            <w:shd w:val="clear" w:color="auto" w:fill="EDEDED"/>
            <w:vAlign w:val="center"/>
          </w:tcPr>
          <w:p w:rsidR="00951D28" w:rsidRPr="00A83E17" w:rsidRDefault="002734A5" w:rsidP="00A83E17">
            <w:pPr>
              <w:rPr>
                <w:sz w:val="28"/>
                <w:szCs w:val="28"/>
              </w:rPr>
            </w:pPr>
            <w:r w:rsidRPr="00A83E17">
              <w:rPr>
                <w:sz w:val="28"/>
                <w:szCs w:val="28"/>
              </w:rPr>
              <w:t xml:space="preserve">Phiếu tổng hợp thông tin V-ASQ-3, </w:t>
            </w:r>
            <w:r w:rsidR="00A83E17" w:rsidRPr="00A83E17">
              <w:rPr>
                <w:b/>
                <w:sz w:val="28"/>
                <w:szCs w:val="28"/>
              </w:rPr>
              <w:t>60</w:t>
            </w:r>
            <w:r w:rsidRPr="00A83E17">
              <w:rPr>
                <w:b/>
                <w:sz w:val="28"/>
                <w:szCs w:val="28"/>
              </w:rPr>
              <w:t xml:space="preserve"> tháng</w:t>
            </w:r>
          </w:p>
        </w:tc>
        <w:tc>
          <w:tcPr>
            <w:tcW w:w="1984" w:type="dxa"/>
            <w:shd w:val="clear" w:color="auto" w:fill="EDEDED"/>
            <w:vAlign w:val="center"/>
          </w:tcPr>
          <w:p w:rsidR="00951D28" w:rsidRDefault="00A83E17" w:rsidP="00A83E17">
            <w:r>
              <w:t>57</w:t>
            </w:r>
            <w:r w:rsidR="002734A5">
              <w:t xml:space="preserve"> tháng </w:t>
            </w:r>
            <w:r>
              <w:t>0</w:t>
            </w:r>
            <w:r w:rsidR="002734A5">
              <w:t xml:space="preserve"> ngày đến</w:t>
            </w:r>
            <w:r w:rsidR="002734A5">
              <w:br/>
            </w:r>
            <w:r w:rsidR="00037111">
              <w:t>66</w:t>
            </w:r>
            <w:r w:rsidR="002734A5">
              <w:t xml:space="preserve"> tháng </w:t>
            </w:r>
            <w:r>
              <w:t>0</w:t>
            </w:r>
            <w:r w:rsidR="002734A5">
              <w:t xml:space="preserve"> ngày</w:t>
            </w:r>
          </w:p>
        </w:tc>
      </w:tr>
    </w:tbl>
    <w:p w:rsidR="00951D28" w:rsidRDefault="00951D28"/>
    <w:tbl>
      <w:tblPr>
        <w:tblW w:w="0" w:type="auto"/>
        <w:jc w:val="center"/>
        <w:tblLook w:val="04A0" w:firstRow="1" w:lastRow="0" w:firstColumn="1" w:lastColumn="0" w:noHBand="0" w:noVBand="1"/>
      </w:tblPr>
      <w:tblGrid>
        <w:gridCol w:w="5386"/>
        <w:gridCol w:w="5386"/>
      </w:tblGrid>
      <w:tr w:rsidR="00951D28">
        <w:trPr>
          <w:jc w:val="center"/>
        </w:trPr>
        <w:tc>
          <w:tcPr>
            <w:tcW w:w="5386" w:type="dxa"/>
            <w:tcBorders>
              <w:top w:val="nil"/>
              <w:left w:val="nil"/>
              <w:bottom w:val="nil"/>
              <w:right w:val="nil"/>
            </w:tcBorders>
            <w:vAlign w:val="center"/>
          </w:tcPr>
          <w:p w:rsidR="00951D28" w:rsidRDefault="002734A5">
            <w:pPr>
              <w:spacing w:after="0" w:line="240" w:lineRule="auto"/>
            </w:pPr>
            <w:r>
              <w:t>Tên của trẻ .......................................................</w:t>
            </w:r>
          </w:p>
        </w:tc>
        <w:tc>
          <w:tcPr>
            <w:tcW w:w="5386" w:type="dxa"/>
            <w:tcBorders>
              <w:top w:val="nil"/>
              <w:left w:val="nil"/>
              <w:bottom w:val="nil"/>
              <w:right w:val="nil"/>
            </w:tcBorders>
            <w:vAlign w:val="center"/>
          </w:tcPr>
          <w:p w:rsidR="00951D28" w:rsidRDefault="002734A5">
            <w:pPr>
              <w:spacing w:after="0" w:line="240" w:lineRule="auto"/>
            </w:pPr>
            <w:r>
              <w:t>Ngày hoàn thành ASQ .......................................</w:t>
            </w:r>
          </w:p>
        </w:tc>
      </w:tr>
      <w:tr w:rsidR="00951D28">
        <w:trPr>
          <w:jc w:val="center"/>
        </w:trPr>
        <w:tc>
          <w:tcPr>
            <w:tcW w:w="5386" w:type="dxa"/>
            <w:tcBorders>
              <w:top w:val="nil"/>
              <w:left w:val="nil"/>
              <w:bottom w:val="nil"/>
              <w:right w:val="nil"/>
            </w:tcBorders>
            <w:vAlign w:val="center"/>
          </w:tcPr>
          <w:p w:rsidR="00951D28" w:rsidRDefault="002734A5">
            <w:pPr>
              <w:spacing w:after="0" w:line="240" w:lineRule="auto"/>
            </w:pPr>
            <w:r>
              <w:t>Chương trình/lớp học ........................................</w:t>
            </w:r>
          </w:p>
        </w:tc>
        <w:tc>
          <w:tcPr>
            <w:tcW w:w="5386" w:type="dxa"/>
            <w:tcBorders>
              <w:top w:val="nil"/>
              <w:left w:val="nil"/>
              <w:bottom w:val="nil"/>
              <w:right w:val="nil"/>
            </w:tcBorders>
            <w:vAlign w:val="center"/>
          </w:tcPr>
          <w:p w:rsidR="00951D28" w:rsidRDefault="002734A5">
            <w:pPr>
              <w:spacing w:after="0" w:line="240" w:lineRule="auto"/>
            </w:pPr>
            <w:r>
              <w:t>Ngày sinh của trẻ .................................................</w:t>
            </w:r>
          </w:p>
        </w:tc>
      </w:tr>
      <w:tr w:rsidR="00951D28">
        <w:trPr>
          <w:jc w:val="center"/>
        </w:trPr>
        <w:tc>
          <w:tcPr>
            <w:tcW w:w="5386" w:type="dxa"/>
            <w:tcBorders>
              <w:top w:val="nil"/>
              <w:left w:val="nil"/>
              <w:bottom w:val="nil"/>
              <w:right w:val="nil"/>
            </w:tcBorders>
            <w:vAlign w:val="center"/>
          </w:tcPr>
          <w:p w:rsidR="00951D28" w:rsidRDefault="00951D28">
            <w:pPr>
              <w:spacing w:after="0" w:line="240" w:lineRule="auto"/>
            </w:pPr>
          </w:p>
        </w:tc>
        <w:tc>
          <w:tcPr>
            <w:tcW w:w="5386" w:type="dxa"/>
            <w:tcBorders>
              <w:top w:val="nil"/>
              <w:left w:val="nil"/>
              <w:bottom w:val="nil"/>
              <w:right w:val="nil"/>
            </w:tcBorders>
            <w:vAlign w:val="center"/>
          </w:tcPr>
          <w:p w:rsidR="00951D28" w:rsidRDefault="002734A5">
            <w:pPr>
              <w:spacing w:after="0" w:line="240" w:lineRule="auto"/>
            </w:pPr>
            <w:r>
              <w:t>Tuổi của trẻ ........................................................</w:t>
            </w:r>
          </w:p>
        </w:tc>
      </w:tr>
    </w:tbl>
    <w:p w:rsidR="00951D28" w:rsidRDefault="002734A5">
      <w:r>
        <w:rPr>
          <w:b/>
        </w:rPr>
        <w:t>1. TÍNH ĐIỂM VÀ CHUYỂN TỔNG ĐIỂM VÀO SƠ ĐỒ BÊN DƯỚI:</w:t>
      </w:r>
      <w:r>
        <w:t xml:space="preserve"> Vui lòng xem tài liệu “Hướng dẫn sử dụng ASQ-3” để biết thêm chi tiết về cách cho điểm câu trả lời và cách tính điểm cho các lĩnh vực của trẻ.</w:t>
      </w:r>
      <w:bookmarkStart w:id="0" w:name="_GoBack"/>
      <w:bookmarkEnd w:id="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7"/>
        <w:gridCol w:w="793"/>
        <w:gridCol w:w="793"/>
        <w:gridCol w:w="481"/>
        <w:gridCol w:w="481"/>
        <w:gridCol w:w="481"/>
        <w:gridCol w:w="481"/>
        <w:gridCol w:w="481"/>
        <w:gridCol w:w="481"/>
        <w:gridCol w:w="481"/>
        <w:gridCol w:w="481"/>
        <w:gridCol w:w="481"/>
        <w:gridCol w:w="481"/>
        <w:gridCol w:w="481"/>
        <w:gridCol w:w="481"/>
        <w:gridCol w:w="481"/>
      </w:tblGrid>
      <w:tr w:rsidR="00951D28">
        <w:trPr>
          <w:jc w:val="center"/>
        </w:trPr>
        <w:tc>
          <w:tcPr>
            <w:tcW w:w="1247" w:type="dxa"/>
            <w:vAlign w:val="center"/>
          </w:tcPr>
          <w:p w:rsidR="00951D28" w:rsidRDefault="002734A5">
            <w:pPr>
              <w:spacing w:after="0" w:line="240" w:lineRule="auto"/>
              <w:jc w:val="center"/>
            </w:pPr>
            <w:r>
              <w:rPr>
                <w:b/>
              </w:rPr>
              <w:t>Lĩnh vực</w:t>
            </w:r>
          </w:p>
        </w:tc>
        <w:tc>
          <w:tcPr>
            <w:tcW w:w="793" w:type="dxa"/>
            <w:vAlign w:val="center"/>
          </w:tcPr>
          <w:p w:rsidR="00951D28" w:rsidRDefault="002734A5">
            <w:pPr>
              <w:spacing w:after="0" w:line="240" w:lineRule="auto"/>
              <w:jc w:val="center"/>
            </w:pPr>
            <w:r>
              <w:rPr>
                <w:b/>
              </w:rPr>
              <w:t>Ngưỡng</w:t>
            </w:r>
          </w:p>
        </w:tc>
        <w:tc>
          <w:tcPr>
            <w:tcW w:w="793" w:type="dxa"/>
            <w:vAlign w:val="center"/>
          </w:tcPr>
          <w:p w:rsidR="00951D28" w:rsidRDefault="002734A5">
            <w:pPr>
              <w:spacing w:after="0" w:line="240" w:lineRule="auto"/>
              <w:jc w:val="center"/>
            </w:pPr>
            <w:r>
              <w:rPr>
                <w:b/>
              </w:rPr>
              <w:t>Tổng</w:t>
            </w:r>
            <w:r>
              <w:rPr>
                <w:b/>
              </w:rPr>
              <w:br/>
              <w:t>diểm</w:t>
            </w:r>
          </w:p>
        </w:tc>
        <w:tc>
          <w:tcPr>
            <w:tcW w:w="481" w:type="dxa"/>
            <w:vAlign w:val="center"/>
          </w:tcPr>
          <w:p w:rsidR="00951D28" w:rsidRDefault="002734A5">
            <w:pPr>
              <w:spacing w:after="0" w:line="240" w:lineRule="auto"/>
              <w:jc w:val="center"/>
            </w:pPr>
            <w:r>
              <w:rPr>
                <w:b/>
              </w:rPr>
              <w:t>0</w:t>
            </w:r>
          </w:p>
        </w:tc>
        <w:tc>
          <w:tcPr>
            <w:tcW w:w="481" w:type="dxa"/>
            <w:vAlign w:val="center"/>
          </w:tcPr>
          <w:p w:rsidR="00951D28" w:rsidRDefault="002734A5">
            <w:pPr>
              <w:spacing w:after="0" w:line="240" w:lineRule="auto"/>
              <w:jc w:val="center"/>
            </w:pPr>
            <w:r>
              <w:rPr>
                <w:b/>
              </w:rPr>
              <w:t>5</w:t>
            </w:r>
          </w:p>
        </w:tc>
        <w:tc>
          <w:tcPr>
            <w:tcW w:w="481" w:type="dxa"/>
            <w:vAlign w:val="center"/>
          </w:tcPr>
          <w:p w:rsidR="00951D28" w:rsidRDefault="002734A5">
            <w:pPr>
              <w:spacing w:after="0" w:line="240" w:lineRule="auto"/>
              <w:jc w:val="center"/>
            </w:pPr>
            <w:r>
              <w:rPr>
                <w:b/>
              </w:rPr>
              <w:t>10</w:t>
            </w:r>
          </w:p>
        </w:tc>
        <w:tc>
          <w:tcPr>
            <w:tcW w:w="481" w:type="dxa"/>
            <w:vAlign w:val="center"/>
          </w:tcPr>
          <w:p w:rsidR="00951D28" w:rsidRDefault="002734A5">
            <w:pPr>
              <w:spacing w:after="0" w:line="240" w:lineRule="auto"/>
              <w:jc w:val="center"/>
            </w:pPr>
            <w:r>
              <w:rPr>
                <w:b/>
              </w:rPr>
              <w:t>15</w:t>
            </w:r>
          </w:p>
        </w:tc>
        <w:tc>
          <w:tcPr>
            <w:tcW w:w="481" w:type="dxa"/>
            <w:vAlign w:val="center"/>
          </w:tcPr>
          <w:p w:rsidR="00951D28" w:rsidRDefault="002734A5">
            <w:pPr>
              <w:spacing w:after="0" w:line="240" w:lineRule="auto"/>
              <w:jc w:val="center"/>
            </w:pPr>
            <w:r>
              <w:rPr>
                <w:b/>
              </w:rPr>
              <w:t>20</w:t>
            </w:r>
          </w:p>
        </w:tc>
        <w:tc>
          <w:tcPr>
            <w:tcW w:w="481" w:type="dxa"/>
            <w:vAlign w:val="center"/>
          </w:tcPr>
          <w:p w:rsidR="00951D28" w:rsidRDefault="002734A5">
            <w:pPr>
              <w:spacing w:after="0" w:line="240" w:lineRule="auto"/>
              <w:jc w:val="center"/>
            </w:pPr>
            <w:r>
              <w:rPr>
                <w:b/>
              </w:rPr>
              <w:t>25</w:t>
            </w:r>
          </w:p>
        </w:tc>
        <w:tc>
          <w:tcPr>
            <w:tcW w:w="481" w:type="dxa"/>
            <w:vAlign w:val="center"/>
          </w:tcPr>
          <w:p w:rsidR="00951D28" w:rsidRDefault="002734A5">
            <w:pPr>
              <w:spacing w:after="0" w:line="240" w:lineRule="auto"/>
              <w:jc w:val="center"/>
            </w:pPr>
            <w:r>
              <w:rPr>
                <w:b/>
              </w:rPr>
              <w:t>30</w:t>
            </w:r>
          </w:p>
        </w:tc>
        <w:tc>
          <w:tcPr>
            <w:tcW w:w="481" w:type="dxa"/>
            <w:vAlign w:val="center"/>
          </w:tcPr>
          <w:p w:rsidR="00951D28" w:rsidRDefault="002734A5">
            <w:pPr>
              <w:spacing w:after="0" w:line="240" w:lineRule="auto"/>
              <w:jc w:val="center"/>
            </w:pPr>
            <w:r>
              <w:rPr>
                <w:b/>
              </w:rPr>
              <w:t>35</w:t>
            </w:r>
          </w:p>
        </w:tc>
        <w:tc>
          <w:tcPr>
            <w:tcW w:w="481" w:type="dxa"/>
            <w:vAlign w:val="center"/>
          </w:tcPr>
          <w:p w:rsidR="00951D28" w:rsidRDefault="002734A5">
            <w:pPr>
              <w:spacing w:after="0" w:line="240" w:lineRule="auto"/>
              <w:jc w:val="center"/>
            </w:pPr>
            <w:r>
              <w:rPr>
                <w:b/>
              </w:rPr>
              <w:t>40</w:t>
            </w:r>
          </w:p>
        </w:tc>
        <w:tc>
          <w:tcPr>
            <w:tcW w:w="481" w:type="dxa"/>
            <w:vAlign w:val="center"/>
          </w:tcPr>
          <w:p w:rsidR="00951D28" w:rsidRDefault="002734A5">
            <w:pPr>
              <w:spacing w:after="0" w:line="240" w:lineRule="auto"/>
              <w:jc w:val="center"/>
            </w:pPr>
            <w:r>
              <w:rPr>
                <w:b/>
              </w:rPr>
              <w:t>45</w:t>
            </w:r>
          </w:p>
        </w:tc>
        <w:tc>
          <w:tcPr>
            <w:tcW w:w="481" w:type="dxa"/>
            <w:vAlign w:val="center"/>
          </w:tcPr>
          <w:p w:rsidR="00951D28" w:rsidRDefault="002734A5">
            <w:pPr>
              <w:spacing w:after="0" w:line="240" w:lineRule="auto"/>
              <w:jc w:val="center"/>
            </w:pPr>
            <w:r>
              <w:rPr>
                <w:b/>
              </w:rPr>
              <w:t>50</w:t>
            </w:r>
          </w:p>
        </w:tc>
        <w:tc>
          <w:tcPr>
            <w:tcW w:w="481" w:type="dxa"/>
            <w:vAlign w:val="center"/>
          </w:tcPr>
          <w:p w:rsidR="00951D28" w:rsidRDefault="002734A5">
            <w:pPr>
              <w:spacing w:after="0" w:line="240" w:lineRule="auto"/>
              <w:jc w:val="center"/>
            </w:pPr>
            <w:r>
              <w:rPr>
                <w:b/>
              </w:rPr>
              <w:t>55</w:t>
            </w:r>
          </w:p>
        </w:tc>
        <w:tc>
          <w:tcPr>
            <w:tcW w:w="481" w:type="dxa"/>
            <w:vAlign w:val="center"/>
          </w:tcPr>
          <w:p w:rsidR="00951D28" w:rsidRDefault="002734A5">
            <w:pPr>
              <w:spacing w:after="0" w:line="240" w:lineRule="auto"/>
              <w:jc w:val="center"/>
            </w:pPr>
            <w:r>
              <w:rPr>
                <w:b/>
              </w:rPr>
              <w:t>60</w:t>
            </w:r>
          </w:p>
        </w:tc>
      </w:tr>
      <w:tr w:rsidR="00951D28" w:rsidTr="0038609F">
        <w:trPr>
          <w:jc w:val="center"/>
        </w:trPr>
        <w:tc>
          <w:tcPr>
            <w:tcW w:w="1247" w:type="dxa"/>
            <w:vAlign w:val="center"/>
          </w:tcPr>
          <w:p w:rsidR="00951D28" w:rsidRDefault="002734A5">
            <w:r>
              <w:t>Giao tiếp</w:t>
            </w:r>
          </w:p>
        </w:tc>
        <w:tc>
          <w:tcPr>
            <w:tcW w:w="793" w:type="dxa"/>
            <w:vAlign w:val="center"/>
          </w:tcPr>
          <w:p w:rsidR="00951D28" w:rsidRDefault="002734A5" w:rsidP="002734A5">
            <w:r>
              <w:t>34.04</w:t>
            </w:r>
          </w:p>
        </w:tc>
        <w:tc>
          <w:tcPr>
            <w:tcW w:w="793" w:type="dxa"/>
            <w:vAlign w:val="center"/>
          </w:tcPr>
          <w:p w:rsidR="00951D28" w:rsidRDefault="00951D28">
            <w:pPr>
              <w:spacing w:after="0" w:line="240" w:lineRule="auto"/>
              <w:jc w:val="center"/>
            </w:pP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A6A6A6" w:themeFill="background1" w:themeFillShade="A6"/>
            <w:vAlign w:val="center"/>
          </w:tcPr>
          <w:p w:rsidR="00951D28" w:rsidRDefault="002734A5">
            <w:pPr>
              <w:spacing w:after="0" w:line="240" w:lineRule="auto"/>
              <w:jc w:val="center"/>
            </w:pPr>
            <w:r>
              <w:rPr>
                <w:color w:val="000000"/>
                <w:sz w:val="24"/>
              </w:rPr>
              <w:t>⬡</w:t>
            </w:r>
          </w:p>
        </w:tc>
        <w:tc>
          <w:tcPr>
            <w:tcW w:w="481" w:type="dxa"/>
            <w:shd w:val="clear" w:color="auto" w:fill="A6A6A6" w:themeFill="background1" w:themeFillShade="A6"/>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r>
      <w:tr w:rsidR="00951D28">
        <w:trPr>
          <w:jc w:val="center"/>
        </w:trPr>
        <w:tc>
          <w:tcPr>
            <w:tcW w:w="1247" w:type="dxa"/>
            <w:vAlign w:val="center"/>
          </w:tcPr>
          <w:p w:rsidR="00951D28" w:rsidRDefault="002734A5">
            <w:r>
              <w:t>Vận động</w:t>
            </w:r>
            <w:r>
              <w:br/>
              <w:t>thô</w:t>
            </w:r>
          </w:p>
        </w:tc>
        <w:tc>
          <w:tcPr>
            <w:tcW w:w="793" w:type="dxa"/>
            <w:vAlign w:val="center"/>
          </w:tcPr>
          <w:p w:rsidR="00951D28" w:rsidRDefault="002734A5" w:rsidP="002734A5">
            <w:r>
              <w:t>35.03</w:t>
            </w:r>
          </w:p>
        </w:tc>
        <w:tc>
          <w:tcPr>
            <w:tcW w:w="793" w:type="dxa"/>
            <w:vAlign w:val="center"/>
          </w:tcPr>
          <w:p w:rsidR="00951D28" w:rsidRDefault="00951D28">
            <w:pPr>
              <w:spacing w:after="0" w:line="240" w:lineRule="auto"/>
              <w:jc w:val="center"/>
            </w:pP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BFBFBF"/>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r>
      <w:tr w:rsidR="00951D28">
        <w:trPr>
          <w:jc w:val="center"/>
        </w:trPr>
        <w:tc>
          <w:tcPr>
            <w:tcW w:w="1247" w:type="dxa"/>
            <w:vAlign w:val="center"/>
          </w:tcPr>
          <w:p w:rsidR="00951D28" w:rsidRDefault="002734A5">
            <w:r>
              <w:t>Vận động</w:t>
            </w:r>
            <w:r>
              <w:br/>
              <w:t>tinh</w:t>
            </w:r>
          </w:p>
        </w:tc>
        <w:tc>
          <w:tcPr>
            <w:tcW w:w="793" w:type="dxa"/>
            <w:vAlign w:val="center"/>
          </w:tcPr>
          <w:p w:rsidR="00951D28" w:rsidRDefault="002734A5" w:rsidP="002734A5">
            <w:r>
              <w:t>18.24</w:t>
            </w:r>
          </w:p>
        </w:tc>
        <w:tc>
          <w:tcPr>
            <w:tcW w:w="793" w:type="dxa"/>
            <w:vAlign w:val="center"/>
          </w:tcPr>
          <w:p w:rsidR="00951D28" w:rsidRDefault="00951D28">
            <w:pPr>
              <w:spacing w:after="0" w:line="240" w:lineRule="auto"/>
              <w:jc w:val="center"/>
            </w:pP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BFBFBF"/>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r>
      <w:tr w:rsidR="00951D28" w:rsidTr="0038609F">
        <w:trPr>
          <w:jc w:val="center"/>
        </w:trPr>
        <w:tc>
          <w:tcPr>
            <w:tcW w:w="1247" w:type="dxa"/>
            <w:vAlign w:val="center"/>
          </w:tcPr>
          <w:p w:rsidR="00951D28" w:rsidRDefault="002734A5">
            <w:r>
              <w:t>GQVĐ</w:t>
            </w:r>
          </w:p>
        </w:tc>
        <w:tc>
          <w:tcPr>
            <w:tcW w:w="793" w:type="dxa"/>
            <w:vAlign w:val="center"/>
          </w:tcPr>
          <w:p w:rsidR="00951D28" w:rsidRDefault="002734A5" w:rsidP="002734A5">
            <w:r>
              <w:t>29.43</w:t>
            </w:r>
          </w:p>
        </w:tc>
        <w:tc>
          <w:tcPr>
            <w:tcW w:w="793" w:type="dxa"/>
            <w:vAlign w:val="center"/>
          </w:tcPr>
          <w:p w:rsidR="00951D28" w:rsidRDefault="00951D28">
            <w:pPr>
              <w:spacing w:after="0" w:line="240" w:lineRule="auto"/>
              <w:jc w:val="center"/>
            </w:pP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A6A6A6" w:themeFill="background1" w:themeFillShade="A6"/>
            <w:vAlign w:val="center"/>
          </w:tcPr>
          <w:p w:rsidR="00951D28" w:rsidRDefault="002734A5">
            <w:pPr>
              <w:spacing w:after="0" w:line="240" w:lineRule="auto"/>
              <w:jc w:val="center"/>
            </w:pPr>
            <w:r>
              <w:rPr>
                <w:color w:val="FFFFFF"/>
                <w:sz w:val="24"/>
              </w:rPr>
              <w:t>⬡</w:t>
            </w:r>
          </w:p>
        </w:tc>
        <w:tc>
          <w:tcPr>
            <w:tcW w:w="481" w:type="dxa"/>
            <w:shd w:val="clear" w:color="auto" w:fill="BFBFBF"/>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r>
      <w:tr w:rsidR="00951D28" w:rsidTr="0038609F">
        <w:trPr>
          <w:jc w:val="center"/>
        </w:trPr>
        <w:tc>
          <w:tcPr>
            <w:tcW w:w="1247" w:type="dxa"/>
            <w:vAlign w:val="center"/>
          </w:tcPr>
          <w:p w:rsidR="00951D28" w:rsidRDefault="002734A5">
            <w:r>
              <w:t>CNXH</w:t>
            </w:r>
          </w:p>
        </w:tc>
        <w:tc>
          <w:tcPr>
            <w:tcW w:w="793" w:type="dxa"/>
            <w:vAlign w:val="center"/>
          </w:tcPr>
          <w:p w:rsidR="00951D28" w:rsidRDefault="002734A5">
            <w:r>
              <w:t>39.31</w:t>
            </w:r>
          </w:p>
        </w:tc>
        <w:tc>
          <w:tcPr>
            <w:tcW w:w="793" w:type="dxa"/>
            <w:vAlign w:val="center"/>
          </w:tcPr>
          <w:p w:rsidR="00951D28" w:rsidRDefault="00951D28">
            <w:pPr>
              <w:spacing w:after="0" w:line="240" w:lineRule="auto"/>
              <w:jc w:val="center"/>
            </w:pP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vAlign w:val="center"/>
          </w:tcPr>
          <w:p w:rsidR="00951D28" w:rsidRDefault="002734A5">
            <w:pPr>
              <w:spacing w:after="0" w:line="240" w:lineRule="auto"/>
              <w:jc w:val="center"/>
            </w:pPr>
            <w:r>
              <w:rPr>
                <w:color w:val="FFFFFF"/>
                <w:sz w:val="24"/>
              </w:rPr>
              <w:t>⬡</w:t>
            </w:r>
          </w:p>
        </w:tc>
        <w:tc>
          <w:tcPr>
            <w:tcW w:w="481" w:type="dxa"/>
            <w:shd w:val="clear" w:color="auto" w:fill="000000" w:themeFill="text1"/>
            <w:vAlign w:val="center"/>
          </w:tcPr>
          <w:p w:rsidR="00951D28" w:rsidRDefault="002734A5">
            <w:pPr>
              <w:spacing w:after="0" w:line="240" w:lineRule="auto"/>
              <w:jc w:val="center"/>
            </w:pPr>
            <w:r w:rsidRPr="0038609F">
              <w:rPr>
                <w:color w:val="FFFFFF" w:themeColor="background1"/>
                <w:sz w:val="24"/>
              </w:rPr>
              <w:t>⬡</w:t>
            </w:r>
          </w:p>
        </w:tc>
        <w:tc>
          <w:tcPr>
            <w:tcW w:w="481" w:type="dxa"/>
            <w:shd w:val="clear" w:color="auto" w:fill="A6A6A6" w:themeFill="background1" w:themeFillShade="A6"/>
            <w:vAlign w:val="center"/>
          </w:tcPr>
          <w:p w:rsidR="00951D28" w:rsidRDefault="002734A5">
            <w:pPr>
              <w:spacing w:after="0" w:line="240" w:lineRule="auto"/>
              <w:jc w:val="center"/>
            </w:pPr>
            <w:r>
              <w:rPr>
                <w:color w:val="000000"/>
                <w:sz w:val="24"/>
              </w:rPr>
              <w:t>⬡</w:t>
            </w:r>
          </w:p>
        </w:tc>
        <w:tc>
          <w:tcPr>
            <w:tcW w:w="481" w:type="dxa"/>
            <w:shd w:val="clear" w:color="auto" w:fill="A6A6A6" w:themeFill="background1" w:themeFillShade="A6"/>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c>
          <w:tcPr>
            <w:tcW w:w="481" w:type="dxa"/>
            <w:vAlign w:val="center"/>
          </w:tcPr>
          <w:p w:rsidR="00951D28" w:rsidRDefault="002734A5">
            <w:pPr>
              <w:spacing w:after="0" w:line="240" w:lineRule="auto"/>
              <w:jc w:val="center"/>
            </w:pPr>
            <w:r>
              <w:rPr>
                <w:color w:val="000000"/>
                <w:sz w:val="24"/>
              </w:rPr>
              <w:t>⬡</w:t>
            </w:r>
          </w:p>
        </w:tc>
      </w:tr>
    </w:tbl>
    <w:p w:rsidR="00951D28" w:rsidRDefault="002734A5">
      <w:pPr>
        <w:spacing w:after="20"/>
      </w:pPr>
      <w:r>
        <w:rPr>
          <w:b/>
        </w:rPr>
        <w:t>2. CHUYỂN CÁC CÂU TRẢ LỜI TRONG PHẦN TỔNG KẾT:</w:t>
      </w:r>
      <w:r>
        <w:t xml:space="preserve"> Nếu có câu trả lời in hoa và đậm, trẻ cần được theo dõi tiếp. Vui lòng xem tài liệu “Hướng dẫn sử dụng ASQ-3”, chương 6, để biết thêm chi tiết.</w:t>
      </w:r>
    </w:p>
    <w:tbl>
      <w:tblPr>
        <w:tblW w:w="0" w:type="auto"/>
        <w:jc w:val="center"/>
        <w:tblLook w:val="04A0" w:firstRow="1" w:lastRow="0" w:firstColumn="1" w:lastColumn="0" w:noHBand="0" w:noVBand="1"/>
      </w:tblPr>
      <w:tblGrid>
        <w:gridCol w:w="5386"/>
        <w:gridCol w:w="5386"/>
      </w:tblGrid>
      <w:tr w:rsidR="00951D28">
        <w:trPr>
          <w:jc w:val="center"/>
        </w:trPr>
        <w:tc>
          <w:tcPr>
            <w:tcW w:w="5386" w:type="dxa"/>
            <w:tcBorders>
              <w:top w:val="nil"/>
              <w:left w:val="nil"/>
              <w:bottom w:val="nil"/>
              <w:right w:val="nil"/>
            </w:tcBorders>
          </w:tcPr>
          <w:p w:rsidR="00951D28" w:rsidRDefault="00951D28"/>
        </w:tc>
        <w:tc>
          <w:tcPr>
            <w:tcW w:w="5386" w:type="dxa"/>
            <w:tcBorders>
              <w:top w:val="nil"/>
              <w:left w:val="nil"/>
              <w:bottom w:val="nil"/>
              <w:right w:val="nil"/>
            </w:tcBorders>
          </w:tcPr>
          <w:p w:rsidR="00951D28" w:rsidRDefault="00951D28"/>
        </w:tc>
      </w:tr>
      <w:tr w:rsidR="00951D28">
        <w:trPr>
          <w:jc w:val="center"/>
        </w:trPr>
        <w:tc>
          <w:tcPr>
            <w:tcW w:w="5386" w:type="dxa"/>
            <w:tcBorders>
              <w:top w:val="nil"/>
              <w:left w:val="nil"/>
              <w:bottom w:val="nil"/>
              <w:right w:val="nil"/>
            </w:tcBorders>
            <w:vAlign w:val="center"/>
          </w:tcPr>
          <w:p w:rsidR="00951D28" w:rsidRDefault="002734A5">
            <w:pPr>
              <w:spacing w:after="0" w:line="240" w:lineRule="auto"/>
            </w:pPr>
            <w:r>
              <w:t xml:space="preserve">1. Nghe tốt.        </w:t>
            </w:r>
            <w:r w:rsidR="00C118E4">
              <w:t xml:space="preserve">                                                                             </w:t>
            </w:r>
            <w:r>
              <w:t>Có      KHÔNG</w:t>
            </w:r>
            <w:r>
              <w:br/>
              <w:t xml:space="preserve">   Ghi chú .................................................</w:t>
            </w:r>
          </w:p>
        </w:tc>
        <w:tc>
          <w:tcPr>
            <w:tcW w:w="5386" w:type="dxa"/>
            <w:tcBorders>
              <w:top w:val="nil"/>
              <w:left w:val="nil"/>
              <w:bottom w:val="nil"/>
              <w:right w:val="nil"/>
            </w:tcBorders>
            <w:vAlign w:val="center"/>
          </w:tcPr>
          <w:p w:rsidR="00951D28" w:rsidRDefault="002734A5">
            <w:pPr>
              <w:spacing w:after="0" w:line="240" w:lineRule="auto"/>
            </w:pPr>
            <w:r>
              <w:t>6. Trẻ tự giải quyết vấn đề tự suy nghĩ/tư</w:t>
            </w:r>
            <w:r w:rsidR="00C118E4">
              <w:t xml:space="preserve"> duy giống trẻ cùng lứa.   </w:t>
            </w:r>
            <w:r>
              <w:t>CÓ      Không</w:t>
            </w:r>
            <w:r>
              <w:br/>
              <w:t xml:space="preserve">   Ghi chú .................................................</w:t>
            </w:r>
          </w:p>
        </w:tc>
      </w:tr>
      <w:tr w:rsidR="00951D28">
        <w:trPr>
          <w:jc w:val="center"/>
        </w:trPr>
        <w:tc>
          <w:tcPr>
            <w:tcW w:w="5386" w:type="dxa"/>
            <w:tcBorders>
              <w:top w:val="nil"/>
              <w:left w:val="nil"/>
              <w:bottom w:val="nil"/>
              <w:right w:val="nil"/>
            </w:tcBorders>
            <w:vAlign w:val="center"/>
          </w:tcPr>
          <w:p w:rsidR="00951D28" w:rsidRDefault="002734A5">
            <w:pPr>
              <w:spacing w:after="0" w:line="240" w:lineRule="auto"/>
            </w:pPr>
            <w:r>
              <w:t xml:space="preserve">2. Biết tên bạn bè hoặc các thành viên trong gia đình.        </w:t>
            </w:r>
            <w:r w:rsidR="00C118E4">
              <w:t xml:space="preserve">          </w:t>
            </w:r>
            <w:r>
              <w:t>Có      KHÔNG</w:t>
            </w:r>
            <w:r>
              <w:br/>
              <w:t xml:space="preserve">   Ghi chú .................................................</w:t>
            </w:r>
          </w:p>
        </w:tc>
        <w:tc>
          <w:tcPr>
            <w:tcW w:w="5386" w:type="dxa"/>
            <w:tcBorders>
              <w:top w:val="nil"/>
              <w:left w:val="nil"/>
              <w:bottom w:val="nil"/>
              <w:right w:val="nil"/>
            </w:tcBorders>
            <w:vAlign w:val="center"/>
          </w:tcPr>
          <w:p w:rsidR="00951D28" w:rsidRDefault="002734A5">
            <w:pPr>
              <w:spacing w:after="0" w:line="240" w:lineRule="auto"/>
            </w:pPr>
            <w:r>
              <w:t xml:space="preserve">7. Ăn/ngủ tốt.        </w:t>
            </w:r>
            <w:r w:rsidR="00C118E4">
              <w:t xml:space="preserve">                                                                            </w:t>
            </w:r>
            <w:r>
              <w:t>CÓ      Không</w:t>
            </w:r>
            <w:r>
              <w:br/>
              <w:t xml:space="preserve">   Ghi chú .................................................</w:t>
            </w:r>
          </w:p>
        </w:tc>
      </w:tr>
      <w:tr w:rsidR="00951D28">
        <w:trPr>
          <w:jc w:val="center"/>
        </w:trPr>
        <w:tc>
          <w:tcPr>
            <w:tcW w:w="5386" w:type="dxa"/>
            <w:tcBorders>
              <w:top w:val="nil"/>
              <w:left w:val="nil"/>
              <w:bottom w:val="nil"/>
              <w:right w:val="nil"/>
            </w:tcBorders>
            <w:vAlign w:val="center"/>
          </w:tcPr>
          <w:p w:rsidR="00951D28" w:rsidRDefault="002734A5">
            <w:pPr>
              <w:spacing w:after="0" w:line="240" w:lineRule="auto"/>
            </w:pPr>
            <w:r>
              <w:t xml:space="preserve">3. Hiểu phần lớn những gì trẻ nói.        </w:t>
            </w:r>
            <w:r w:rsidR="00C118E4">
              <w:t xml:space="preserve">                                         </w:t>
            </w:r>
            <w:r>
              <w:t>Có      KHÔNG</w:t>
            </w:r>
            <w:r>
              <w:br/>
              <w:t xml:space="preserve">   Ghi chú .................................................</w:t>
            </w:r>
          </w:p>
        </w:tc>
        <w:tc>
          <w:tcPr>
            <w:tcW w:w="5386" w:type="dxa"/>
            <w:tcBorders>
              <w:top w:val="nil"/>
              <w:left w:val="nil"/>
              <w:bottom w:val="nil"/>
              <w:right w:val="nil"/>
            </w:tcBorders>
            <w:vAlign w:val="center"/>
          </w:tcPr>
          <w:p w:rsidR="00951D28" w:rsidRDefault="002734A5">
            <w:pPr>
              <w:spacing w:after="0" w:line="240" w:lineRule="auto"/>
            </w:pPr>
            <w:r>
              <w:t xml:space="preserve">8. Vấn đề về răng.      </w:t>
            </w:r>
            <w:r w:rsidR="00C118E4">
              <w:t xml:space="preserve">                                                                     </w:t>
            </w:r>
            <w:r>
              <w:t xml:space="preserve">  CÓ      Không</w:t>
            </w:r>
            <w:r>
              <w:br/>
              <w:t xml:space="preserve">   Ghi chú .................................................</w:t>
            </w:r>
          </w:p>
        </w:tc>
      </w:tr>
      <w:tr w:rsidR="00951D28">
        <w:trPr>
          <w:jc w:val="center"/>
        </w:trPr>
        <w:tc>
          <w:tcPr>
            <w:tcW w:w="5386" w:type="dxa"/>
            <w:tcBorders>
              <w:top w:val="nil"/>
              <w:left w:val="nil"/>
              <w:bottom w:val="nil"/>
              <w:right w:val="nil"/>
            </w:tcBorders>
            <w:vAlign w:val="center"/>
          </w:tcPr>
          <w:p w:rsidR="00951D28" w:rsidRDefault="002734A5">
            <w:pPr>
              <w:spacing w:after="0" w:line="240" w:lineRule="auto"/>
            </w:pPr>
            <w:r>
              <w:t xml:space="preserve">4. Người khác hiểu phần lớn những gì trẻ nói.      </w:t>
            </w:r>
            <w:r w:rsidR="00C118E4">
              <w:t xml:space="preserve">                      </w:t>
            </w:r>
            <w:r>
              <w:t xml:space="preserve">  Có      KHÔNG</w:t>
            </w:r>
            <w:r>
              <w:br/>
              <w:t xml:space="preserve">   Ghi chú .................................................</w:t>
            </w:r>
          </w:p>
        </w:tc>
        <w:tc>
          <w:tcPr>
            <w:tcW w:w="5386" w:type="dxa"/>
            <w:tcBorders>
              <w:top w:val="nil"/>
              <w:left w:val="nil"/>
              <w:bottom w:val="nil"/>
              <w:right w:val="nil"/>
            </w:tcBorders>
            <w:vAlign w:val="center"/>
          </w:tcPr>
          <w:p w:rsidR="00951D28" w:rsidRDefault="002734A5">
            <w:pPr>
              <w:spacing w:after="0" w:line="240" w:lineRule="auto"/>
            </w:pPr>
            <w:r>
              <w:t xml:space="preserve">9. Lo lắng về hành vi.        </w:t>
            </w:r>
            <w:r w:rsidR="00C118E4">
              <w:t xml:space="preserve">                                                               </w:t>
            </w:r>
            <w:r>
              <w:t>CÓ      Không</w:t>
            </w:r>
            <w:r>
              <w:br/>
              <w:t xml:space="preserve">   Ghi chú .................................................</w:t>
            </w:r>
          </w:p>
        </w:tc>
      </w:tr>
      <w:tr w:rsidR="00951D28">
        <w:trPr>
          <w:jc w:val="center"/>
        </w:trPr>
        <w:tc>
          <w:tcPr>
            <w:tcW w:w="5386" w:type="dxa"/>
            <w:tcBorders>
              <w:top w:val="nil"/>
              <w:left w:val="nil"/>
              <w:bottom w:val="nil"/>
              <w:right w:val="nil"/>
            </w:tcBorders>
            <w:vAlign w:val="center"/>
          </w:tcPr>
          <w:p w:rsidR="00951D28" w:rsidRDefault="002734A5" w:rsidP="00F6657F">
            <w:pPr>
              <w:spacing w:after="0" w:line="240" w:lineRule="auto"/>
            </w:pPr>
            <w:r>
              <w:t xml:space="preserve">5. Đi, chạy và </w:t>
            </w:r>
            <w:r w:rsidR="009B02EA">
              <w:t>bò</w:t>
            </w:r>
            <w:r w:rsidR="00F6657F">
              <w:t xml:space="preserve"> gi</w:t>
            </w:r>
            <w:r w:rsidR="009B02EA">
              <w:t xml:space="preserve">ống </w:t>
            </w:r>
            <w:r>
              <w:t xml:space="preserve"> các trẻ khác.        </w:t>
            </w:r>
            <w:r w:rsidR="00C118E4">
              <w:t xml:space="preserve">                            </w:t>
            </w:r>
            <w:r w:rsidR="00F6657F">
              <w:t xml:space="preserve">     </w:t>
            </w:r>
            <w:r w:rsidR="00C118E4">
              <w:t xml:space="preserve">  </w:t>
            </w:r>
            <w:r>
              <w:t>Có      KHÔNG</w:t>
            </w:r>
            <w:r>
              <w:br/>
              <w:t xml:space="preserve">   Ghi chú .................................................</w:t>
            </w:r>
          </w:p>
        </w:tc>
        <w:tc>
          <w:tcPr>
            <w:tcW w:w="5386" w:type="dxa"/>
            <w:tcBorders>
              <w:top w:val="nil"/>
              <w:left w:val="nil"/>
              <w:bottom w:val="nil"/>
              <w:right w:val="nil"/>
            </w:tcBorders>
            <w:vAlign w:val="center"/>
          </w:tcPr>
          <w:p w:rsidR="00951D28" w:rsidRDefault="002734A5">
            <w:pPr>
              <w:spacing w:after="0" w:line="240" w:lineRule="auto"/>
            </w:pPr>
            <w:r>
              <w:t xml:space="preserve">10. Lo lắng khác.        </w:t>
            </w:r>
            <w:r w:rsidR="00C118E4">
              <w:t xml:space="preserve">                                                                      </w:t>
            </w:r>
            <w:r>
              <w:t>CÓ      Không</w:t>
            </w:r>
            <w:r>
              <w:br/>
              <w:t xml:space="preserve">   Ghi chú .................................................</w:t>
            </w:r>
          </w:p>
        </w:tc>
      </w:tr>
    </w:tbl>
    <w:p w:rsidR="00951D28" w:rsidRDefault="002734A5">
      <w:r>
        <w:rPr>
          <w:b/>
        </w:rPr>
        <w:t>3. CÁCH ĐỌC ĐIỂM ASQ VÀ HƯỚNG DẪN THEO DÕI TIẾP:</w:t>
      </w:r>
      <w:r>
        <w:t xml:space="preserve"> Cần cân nhắc thêm điểm số ở các lĩnh vực, phần tổng kết và cần cân nhắc các yếu tố khác để quyết định thực hiện các đánh giá, theo dõi tiếp hay chuyển trẻ đến dịch vụ.</w:t>
      </w:r>
    </w:p>
    <w:tbl>
      <w:tblPr>
        <w:tblStyle w:val="TableGrid"/>
        <w:tblW w:w="0" w:type="auto"/>
        <w:tblLook w:val="04A0" w:firstRow="1" w:lastRow="0" w:firstColumn="1" w:lastColumn="0" w:noHBand="0" w:noVBand="1"/>
      </w:tblPr>
      <w:tblGrid>
        <w:gridCol w:w="4786"/>
        <w:gridCol w:w="5954"/>
      </w:tblGrid>
      <w:tr w:rsidR="00951D28" w:rsidTr="003813A2">
        <w:tc>
          <w:tcPr>
            <w:tcW w:w="4786" w:type="dxa"/>
          </w:tcPr>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3813A2" w:rsidTr="003813A2">
              <w:tc>
                <w:tcPr>
                  <w:tcW w:w="562" w:type="dxa"/>
                </w:tcPr>
                <w:p w:rsidR="003813A2" w:rsidRDefault="003813A2" w:rsidP="003813A2"/>
              </w:tc>
            </w:tr>
          </w:tbl>
          <w:p w:rsidR="003813A2" w:rsidRDefault="002734A5">
            <w:r>
              <w:t>Nếu tổng điểm của trẻ rơi vào phần trắng</w:t>
            </w:r>
            <w:r w:rsidR="003813A2">
              <w:t xml:space="preserve">                                                                                           </w:t>
            </w:r>
          </w:p>
          <w:p w:rsidR="00951D28" w:rsidRDefault="00951D28"/>
        </w:tc>
        <w:tc>
          <w:tcPr>
            <w:tcW w:w="5954" w:type="dxa"/>
          </w:tcPr>
          <w:p w:rsidR="00951D28" w:rsidRDefault="003813A2">
            <w:r>
              <w:t>có nghĩa là điểm này ở trên ngưỡng tức là</w:t>
            </w:r>
            <w:r w:rsidR="002734A5">
              <w:t xml:space="preserve"> phát triển bình thường</w:t>
            </w:r>
          </w:p>
        </w:tc>
      </w:tr>
      <w:tr w:rsidR="00951D28" w:rsidTr="003813A2">
        <w:tc>
          <w:tcPr>
            <w:tcW w:w="4786" w:type="dxa"/>
          </w:tcPr>
          <w:p w:rsidR="003813A2" w:rsidRDefault="002734A5">
            <w:r>
              <w:t>Nếu tổng điểm của trẻ rơi vào phần xám</w:t>
            </w:r>
            <w:r w:rsidR="003813A2">
              <w:t xml:space="preserve">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3813A2" w:rsidTr="003813A2">
              <w:tc>
                <w:tcPr>
                  <w:tcW w:w="562" w:type="dxa"/>
                  <w:shd w:val="clear" w:color="auto" w:fill="A6A6A6" w:themeFill="background1" w:themeFillShade="A6"/>
                </w:tcPr>
                <w:p w:rsidR="003813A2" w:rsidRDefault="003813A2" w:rsidP="003813A2"/>
              </w:tc>
            </w:tr>
          </w:tbl>
          <w:p w:rsidR="00951D28" w:rsidRDefault="003813A2">
            <w:r>
              <w:t xml:space="preserve">                                                           </w:t>
            </w:r>
          </w:p>
        </w:tc>
        <w:tc>
          <w:tcPr>
            <w:tcW w:w="5954" w:type="dxa"/>
          </w:tcPr>
          <w:p w:rsidR="00951D28" w:rsidRDefault="002734A5" w:rsidP="00FA7CEB">
            <w:r>
              <w:t>có nghĩa là điểm này</w:t>
            </w:r>
            <w:r w:rsidR="003813A2">
              <w:t xml:space="preserve"> </w:t>
            </w:r>
            <w:r w:rsidR="00FA7CEB">
              <w:t>ở gần</w:t>
            </w:r>
            <w:r w:rsidR="003813A2">
              <w:t xml:space="preserve"> ngưỡng. Cho trẻ thực hiện/thực hành các hoạt động khác nhau và theo dõi</w:t>
            </w:r>
          </w:p>
        </w:tc>
      </w:tr>
      <w:tr w:rsidR="00951D28" w:rsidTr="003813A2">
        <w:tc>
          <w:tcPr>
            <w:tcW w:w="4786" w:type="dxa"/>
          </w:tcPr>
          <w:p w:rsidR="003813A2" w:rsidRDefault="002734A5">
            <w:r>
              <w:t>Nếu tổng điểm của trẻ rơi vào phần đen</w:t>
            </w:r>
            <w:r w:rsidR="003813A2">
              <w:t xml:space="preserve">                               </w:t>
            </w:r>
          </w:p>
          <w:tbl>
            <w:tblPr>
              <w:tblStyle w:val="TableGrid"/>
              <w:tblpPr w:leftFromText="180" w:rightFromText="180" w:vertAnchor="text" w:horzAnchor="page" w:tblpX="3928" w:tblpY="-96"/>
              <w:tblOverlap w:val="never"/>
              <w:tblW w:w="0" w:type="auto"/>
              <w:tblLook w:val="04A0" w:firstRow="1" w:lastRow="0" w:firstColumn="1" w:lastColumn="0" w:noHBand="0" w:noVBand="1"/>
            </w:tblPr>
            <w:tblGrid>
              <w:gridCol w:w="562"/>
            </w:tblGrid>
            <w:tr w:rsidR="003813A2" w:rsidTr="003813A2">
              <w:tc>
                <w:tcPr>
                  <w:tcW w:w="562" w:type="dxa"/>
                  <w:shd w:val="clear" w:color="auto" w:fill="000000" w:themeFill="text1"/>
                </w:tcPr>
                <w:p w:rsidR="003813A2" w:rsidRDefault="003813A2" w:rsidP="003813A2"/>
              </w:tc>
            </w:tr>
          </w:tbl>
          <w:p w:rsidR="00951D28" w:rsidRDefault="003813A2">
            <w:r>
              <w:t xml:space="preserve">                                  </w:t>
            </w:r>
          </w:p>
        </w:tc>
        <w:tc>
          <w:tcPr>
            <w:tcW w:w="5954" w:type="dxa"/>
          </w:tcPr>
          <w:p w:rsidR="00951D28" w:rsidRDefault="002734A5" w:rsidP="00FA7CEB">
            <w:r>
              <w:t xml:space="preserve">có nghĩa là điểm này </w:t>
            </w:r>
            <w:r w:rsidR="00FA7CEB">
              <w:t>ở dưới ngưỡng. Trẻ cần được gặp các chuyên gia đánh giá mức độ của trẻ</w:t>
            </w:r>
          </w:p>
        </w:tc>
      </w:tr>
      <w:tr w:rsidR="00951D28" w:rsidTr="003813A2">
        <w:tc>
          <w:tcPr>
            <w:tcW w:w="4786" w:type="dxa"/>
          </w:tcPr>
          <w:p w:rsidR="00951D28" w:rsidRDefault="002734A5">
            <w:r>
              <w:rPr>
                <w:b/>
              </w:rPr>
              <w:t>4. THEO DÕI TIẾP:</w:t>
            </w:r>
            <w:r>
              <w:t xml:space="preserve"> Đánh dấu vào tất cả các câu mà nhân viên thích hợp.</w:t>
            </w:r>
          </w:p>
          <w:p w:rsidR="00951D28" w:rsidRDefault="002734A5">
            <w:r>
              <w:t>___  Chờ trẻ thực hiện hành vi cơ bản này hoặc kiểm tra lại sau ____ tháng.</w:t>
            </w:r>
          </w:p>
          <w:p w:rsidR="00951D28" w:rsidRDefault="002734A5">
            <w:r>
              <w:t>___  Thông báo kết quả này với cha mẹ hoặc bác sĩ nhi khoa.</w:t>
            </w:r>
          </w:p>
          <w:p w:rsidR="00951D28" w:rsidRDefault="002734A5">
            <w:r>
              <w:t>___  Chỉ trẻ qua kiểm tra/chuyên môn mục thích hợp thích hợp liên quan đến vận động.</w:t>
            </w:r>
          </w:p>
          <w:p w:rsidR="00951D28" w:rsidRDefault="002734A5">
            <w:r>
              <w:t>___  Đưa trẻ đến bác sĩ hoặc các trung tâm chăm sóc sức khỏe có cung cấp dịch vụ phù hợp.</w:t>
            </w:r>
          </w:p>
          <w:p w:rsidR="00951D28" w:rsidRDefault="002734A5">
            <w:r>
              <w:t>___  Lý do tự chọn: _____________________________________________</w:t>
            </w:r>
          </w:p>
          <w:p w:rsidR="00951D28" w:rsidRDefault="00951D28"/>
          <w:p w:rsidR="00951D28" w:rsidRDefault="002734A5">
            <w:r>
              <w:t>___  Chuyển trẻ đến chương trình giáo dục can thiệp sớm.</w:t>
            </w:r>
          </w:p>
          <w:p w:rsidR="00951D28" w:rsidRDefault="002734A5">
            <w:r>
              <w:t>___  Khuyến khích hoạt động theo dõi tiếp nào đó.</w:t>
            </w:r>
          </w:p>
          <w:p w:rsidR="00951D28" w:rsidRDefault="002734A5">
            <w:r>
              <w:t>___  Khác (vui lòng giải thích): ________________________________</w:t>
            </w:r>
          </w:p>
        </w:tc>
        <w:tc>
          <w:tcPr>
            <w:tcW w:w="5954" w:type="dxa"/>
          </w:tcPr>
          <w:p w:rsidR="00B66B1B" w:rsidRDefault="002734A5" w:rsidP="00B66B1B">
            <w:r>
              <w:rPr>
                <w:b/>
              </w:rPr>
              <w:t xml:space="preserve">5. PHẦN KHÔNG </w:t>
            </w:r>
            <w:r w:rsidR="00B66B1B">
              <w:rPr>
                <w:b/>
              </w:rPr>
              <w:t>BẮT BUỘC</w:t>
            </w:r>
            <w:r>
              <w:rPr>
                <w:b/>
              </w:rPr>
              <w:t>:</w:t>
            </w:r>
            <w:r w:rsidR="00B66B1B">
              <w:t xml:space="preserve"> Chuyển các câu trả lời vào mỗi mục</w:t>
            </w:r>
          </w:p>
          <w:p w:rsidR="00951D28" w:rsidRDefault="002734A5" w:rsidP="00B66B1B">
            <w:pPr>
              <w:spacing w:after="200"/>
            </w:pPr>
            <w:r>
              <w:t>(C = Có, T = Thỉnh thoảng, CH = Chưa, X = Không có câu trả lời)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340"/>
              <w:gridCol w:w="340"/>
              <w:gridCol w:w="340"/>
              <w:gridCol w:w="340"/>
              <w:gridCol w:w="340"/>
              <w:gridCol w:w="340"/>
            </w:tblGrid>
            <w:tr w:rsidR="00951D28">
              <w:tc>
                <w:tcPr>
                  <w:tcW w:w="1701" w:type="dxa"/>
                  <w:vAlign w:val="center"/>
                </w:tcPr>
                <w:p w:rsidR="00951D28" w:rsidRDefault="00951D28">
                  <w:pPr>
                    <w:spacing w:after="0" w:line="240" w:lineRule="auto"/>
                    <w:jc w:val="center"/>
                  </w:pPr>
                </w:p>
              </w:tc>
              <w:tc>
                <w:tcPr>
                  <w:tcW w:w="340" w:type="dxa"/>
                  <w:vAlign w:val="center"/>
                </w:tcPr>
                <w:p w:rsidR="00951D28" w:rsidRDefault="002734A5">
                  <w:pPr>
                    <w:spacing w:after="0" w:line="240" w:lineRule="auto"/>
                    <w:jc w:val="center"/>
                  </w:pPr>
                  <w:r>
                    <w:rPr>
                      <w:sz w:val="14"/>
                    </w:rPr>
                    <w:t>1</w:t>
                  </w:r>
                </w:p>
              </w:tc>
              <w:tc>
                <w:tcPr>
                  <w:tcW w:w="340" w:type="dxa"/>
                  <w:vAlign w:val="center"/>
                </w:tcPr>
                <w:p w:rsidR="00951D28" w:rsidRDefault="002734A5">
                  <w:pPr>
                    <w:spacing w:after="0" w:line="240" w:lineRule="auto"/>
                    <w:jc w:val="center"/>
                  </w:pPr>
                  <w:r>
                    <w:rPr>
                      <w:sz w:val="14"/>
                    </w:rPr>
                    <w:t>2</w:t>
                  </w:r>
                </w:p>
              </w:tc>
              <w:tc>
                <w:tcPr>
                  <w:tcW w:w="340" w:type="dxa"/>
                  <w:vAlign w:val="center"/>
                </w:tcPr>
                <w:p w:rsidR="00951D28" w:rsidRDefault="002734A5">
                  <w:pPr>
                    <w:spacing w:after="0" w:line="240" w:lineRule="auto"/>
                    <w:jc w:val="center"/>
                  </w:pPr>
                  <w:r>
                    <w:rPr>
                      <w:sz w:val="14"/>
                    </w:rPr>
                    <w:t>3</w:t>
                  </w:r>
                </w:p>
              </w:tc>
              <w:tc>
                <w:tcPr>
                  <w:tcW w:w="340" w:type="dxa"/>
                  <w:vAlign w:val="center"/>
                </w:tcPr>
                <w:p w:rsidR="00951D28" w:rsidRDefault="002734A5">
                  <w:pPr>
                    <w:spacing w:after="0" w:line="240" w:lineRule="auto"/>
                    <w:jc w:val="center"/>
                  </w:pPr>
                  <w:r>
                    <w:rPr>
                      <w:sz w:val="14"/>
                    </w:rPr>
                    <w:t>4</w:t>
                  </w:r>
                </w:p>
              </w:tc>
              <w:tc>
                <w:tcPr>
                  <w:tcW w:w="340" w:type="dxa"/>
                  <w:vAlign w:val="center"/>
                </w:tcPr>
                <w:p w:rsidR="00951D28" w:rsidRDefault="002734A5">
                  <w:pPr>
                    <w:spacing w:after="0" w:line="240" w:lineRule="auto"/>
                    <w:jc w:val="center"/>
                  </w:pPr>
                  <w:r>
                    <w:rPr>
                      <w:sz w:val="14"/>
                    </w:rPr>
                    <w:t>5</w:t>
                  </w:r>
                </w:p>
              </w:tc>
              <w:tc>
                <w:tcPr>
                  <w:tcW w:w="340" w:type="dxa"/>
                  <w:vAlign w:val="center"/>
                </w:tcPr>
                <w:p w:rsidR="00951D28" w:rsidRDefault="002734A5">
                  <w:pPr>
                    <w:spacing w:after="0" w:line="240" w:lineRule="auto"/>
                    <w:jc w:val="center"/>
                  </w:pPr>
                  <w:r>
                    <w:rPr>
                      <w:sz w:val="14"/>
                    </w:rPr>
                    <w:t>6</w:t>
                  </w:r>
                </w:p>
              </w:tc>
            </w:tr>
            <w:tr w:rsidR="00951D28">
              <w:tc>
                <w:tcPr>
                  <w:tcW w:w="1701" w:type="dxa"/>
                  <w:vAlign w:val="center"/>
                </w:tcPr>
                <w:p w:rsidR="00951D28" w:rsidRDefault="002734A5">
                  <w:pPr>
                    <w:spacing w:after="0" w:line="240" w:lineRule="auto"/>
                    <w:jc w:val="center"/>
                  </w:pPr>
                  <w:r>
                    <w:rPr>
                      <w:sz w:val="14"/>
                    </w:rPr>
                    <w:t>Giao tiếp</w:t>
                  </w: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r>
            <w:tr w:rsidR="00951D28">
              <w:tc>
                <w:tcPr>
                  <w:tcW w:w="1701" w:type="dxa"/>
                  <w:vAlign w:val="center"/>
                </w:tcPr>
                <w:p w:rsidR="00951D28" w:rsidRDefault="002734A5">
                  <w:pPr>
                    <w:spacing w:after="0" w:line="240" w:lineRule="auto"/>
                    <w:jc w:val="center"/>
                  </w:pPr>
                  <w:r>
                    <w:rPr>
                      <w:sz w:val="14"/>
                    </w:rPr>
                    <w:t>Vận động thô</w:t>
                  </w: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r>
            <w:tr w:rsidR="00951D28">
              <w:tc>
                <w:tcPr>
                  <w:tcW w:w="1701" w:type="dxa"/>
                  <w:vAlign w:val="center"/>
                </w:tcPr>
                <w:p w:rsidR="00951D28" w:rsidRDefault="002734A5">
                  <w:pPr>
                    <w:spacing w:after="0" w:line="240" w:lineRule="auto"/>
                    <w:jc w:val="center"/>
                  </w:pPr>
                  <w:r>
                    <w:rPr>
                      <w:sz w:val="14"/>
                    </w:rPr>
                    <w:t>Vận động tinh</w:t>
                  </w: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r>
            <w:tr w:rsidR="00951D28">
              <w:tc>
                <w:tcPr>
                  <w:tcW w:w="1701" w:type="dxa"/>
                  <w:vAlign w:val="center"/>
                </w:tcPr>
                <w:p w:rsidR="00951D28" w:rsidRDefault="002734A5">
                  <w:pPr>
                    <w:spacing w:after="0" w:line="240" w:lineRule="auto"/>
                    <w:jc w:val="center"/>
                  </w:pPr>
                  <w:r>
                    <w:rPr>
                      <w:sz w:val="14"/>
                    </w:rPr>
                    <w:t>Giải quyết vấn đề</w:t>
                  </w: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r>
            <w:tr w:rsidR="00951D28">
              <w:tc>
                <w:tcPr>
                  <w:tcW w:w="1701" w:type="dxa"/>
                  <w:vAlign w:val="center"/>
                </w:tcPr>
                <w:p w:rsidR="00951D28" w:rsidRDefault="002734A5">
                  <w:pPr>
                    <w:spacing w:after="0" w:line="240" w:lineRule="auto"/>
                    <w:jc w:val="center"/>
                  </w:pPr>
                  <w:r>
                    <w:rPr>
                      <w:sz w:val="14"/>
                    </w:rPr>
                    <w:t>Giao tiếp cá nhân-xã hội</w:t>
                  </w: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c>
                <w:tcPr>
                  <w:tcW w:w="340" w:type="dxa"/>
                  <w:vAlign w:val="center"/>
                </w:tcPr>
                <w:p w:rsidR="00951D28" w:rsidRDefault="00951D28">
                  <w:pPr>
                    <w:spacing w:after="0" w:line="240" w:lineRule="auto"/>
                    <w:jc w:val="center"/>
                  </w:pPr>
                </w:p>
              </w:tc>
            </w:tr>
          </w:tbl>
          <w:p w:rsidR="00951D28" w:rsidRDefault="00951D28"/>
        </w:tc>
      </w:tr>
    </w:tbl>
    <w:p w:rsidR="00951D28" w:rsidRDefault="002734A5">
      <w:r>
        <w:t>*Các ngưỡng này được dựa trên tiêu chuẩn chuẩn hóa của ASQ3 dành riêng cho trẻ em Việt Nam.</w:t>
      </w:r>
    </w:p>
    <w:sectPr w:rsidR="00951D28" w:rsidSect="00034616">
      <w:pgSz w:w="11906" w:h="16838"/>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37111"/>
    <w:rsid w:val="0006063C"/>
    <w:rsid w:val="000855AE"/>
    <w:rsid w:val="0015074B"/>
    <w:rsid w:val="002734A5"/>
    <w:rsid w:val="0029639D"/>
    <w:rsid w:val="002D7F80"/>
    <w:rsid w:val="00326F90"/>
    <w:rsid w:val="003813A2"/>
    <w:rsid w:val="0038609F"/>
    <w:rsid w:val="005A29DE"/>
    <w:rsid w:val="00951D28"/>
    <w:rsid w:val="009B02EA"/>
    <w:rsid w:val="00A83E17"/>
    <w:rsid w:val="00AA1D8D"/>
    <w:rsid w:val="00B47730"/>
    <w:rsid w:val="00B66B1B"/>
    <w:rsid w:val="00C118E4"/>
    <w:rsid w:val="00CB0664"/>
    <w:rsid w:val="00CB32CE"/>
    <w:rsid w:val="00F6657F"/>
    <w:rsid w:val="00FA7C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1BE938"/>
  <w14:defaultImageDpi w14:val="300"/>
  <w15:docId w15:val="{47C49820-82D8-4566-A764-B73C841A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1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75AF1-6070-4A4F-8296-74AF46BA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SingPC</cp:lastModifiedBy>
  <cp:revision>16</cp:revision>
  <dcterms:created xsi:type="dcterms:W3CDTF">2013-12-23T23:15:00Z</dcterms:created>
  <dcterms:modified xsi:type="dcterms:W3CDTF">2026-03-16T09:29:00Z</dcterms:modified>
  <cp:category/>
</cp:coreProperties>
</file>